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160" w:rsidRPr="00210A9B" w:rsidRDefault="00BD6160" w:rsidP="00BD6160">
      <w:pPr>
        <w:keepNext/>
        <w:widowControl w:val="0"/>
        <w:spacing w:before="240" w:after="60" w:line="320" w:lineRule="atLeast"/>
        <w:ind w:left="1530" w:hanging="1530"/>
        <w:outlineLvl w:val="1"/>
        <w:rPr>
          <w:rFonts w:ascii="Calibri" w:eastAsia="Times New Roman" w:hAnsi="Calibri" w:cs="Times New Roman"/>
          <w:b/>
          <w:bCs/>
          <w:snapToGrid w:val="0"/>
          <w:szCs w:val="20"/>
          <w:lang w:eastAsia="nl-NL"/>
        </w:rPr>
      </w:pPr>
      <w:r>
        <w:rPr>
          <w:rFonts w:ascii="Calibri" w:eastAsia="Times New Roman" w:hAnsi="Calibri" w:cs="Times New Roman"/>
          <w:b/>
          <w:snapToGrid w:val="0"/>
          <w:sz w:val="24"/>
          <w:szCs w:val="20"/>
          <w:lang w:eastAsia="nl-NL"/>
        </w:rPr>
        <w:t>Model</w:t>
      </w:r>
      <w:r w:rsidRPr="00210A9B">
        <w:rPr>
          <w:rFonts w:ascii="Calibri" w:eastAsia="Times New Roman" w:hAnsi="Calibri" w:cs="Times New Roman"/>
          <w:b/>
          <w:snapToGrid w:val="0"/>
          <w:sz w:val="24"/>
          <w:szCs w:val="20"/>
          <w:lang w:eastAsia="nl-NL"/>
        </w:rPr>
        <w:t xml:space="preserve"> Referentie-invulbladen</w:t>
      </w:r>
    </w:p>
    <w:p w:rsidR="00BD6160" w:rsidRPr="00210A9B" w:rsidRDefault="00BD6160" w:rsidP="00BD6160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  <w:r w:rsidRPr="00210A9B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 xml:space="preserve">Inschrijver dient onderstaand model te gebruiken voor het aanleveren van de referenties. </w:t>
      </w:r>
    </w:p>
    <w:p w:rsidR="00BD6160" w:rsidRPr="00210A9B" w:rsidRDefault="00BD6160" w:rsidP="00BD6160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D6160" w:rsidRPr="00210A9B" w:rsidTr="00500E10"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 xml:space="preserve">Omschrijving </w:t>
            </w:r>
          </w:p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Nadere gegevens</w:t>
            </w:r>
          </w:p>
        </w:tc>
      </w:tr>
      <w:tr w:rsidR="00BD6160" w:rsidRPr="00210A9B" w:rsidTr="00500E10"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Naam</w:t>
            </w:r>
          </w:p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BD6160" w:rsidRPr="00210A9B" w:rsidTr="00500E10"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Type organisatie</w:t>
            </w:r>
          </w:p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BD6160" w:rsidRPr="00210A9B" w:rsidTr="00500E10"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Adres</w:t>
            </w:r>
          </w:p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BD6160" w:rsidRPr="00210A9B" w:rsidTr="00500E10"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Vestigingsplaats</w:t>
            </w:r>
          </w:p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BD6160" w:rsidRPr="00210A9B" w:rsidTr="00500E10"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Naam contactpersoon</w:t>
            </w:r>
          </w:p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BD6160" w:rsidRPr="00210A9B" w:rsidTr="00500E10"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Telefoonnummer contactpersoon</w:t>
            </w:r>
          </w:p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BD6160" w:rsidRPr="00210A9B" w:rsidTr="00500E10"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Datum aanvang en looptijd</w:t>
            </w:r>
          </w:p>
          <w:p w:rsidR="00BD6160" w:rsidRPr="00210A9B" w:rsidRDefault="00DF4393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contract Leveringen</w:t>
            </w:r>
          </w:p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BD6160" w:rsidRPr="00210A9B" w:rsidTr="00500E10"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Contractwaarde (per jaar)</w:t>
            </w:r>
          </w:p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BD6160" w:rsidRPr="00210A9B" w:rsidTr="00500E10"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Beschrijving van de</w:t>
            </w:r>
          </w:p>
          <w:p w:rsidR="00BD6160" w:rsidRPr="00210A9B" w:rsidRDefault="00DF4393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Leveringen</w:t>
            </w:r>
            <w:r w:rsidR="00BD6160"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 xml:space="preserve"> </w:t>
            </w:r>
          </w:p>
        </w:tc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  <w:tr w:rsidR="00BD6160" w:rsidRPr="00210A9B" w:rsidTr="00500E10"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  <w:r w:rsidRPr="00210A9B"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  <w:t>Certificaat toegevoegd.</w:t>
            </w:r>
          </w:p>
        </w:tc>
        <w:tc>
          <w:tcPr>
            <w:tcW w:w="4606" w:type="dxa"/>
          </w:tcPr>
          <w:p w:rsidR="00BD6160" w:rsidRPr="00210A9B" w:rsidRDefault="00BD6160" w:rsidP="00500E10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snapToGrid w:val="0"/>
                <w:szCs w:val="20"/>
                <w:lang w:eastAsia="nl-NL"/>
              </w:rPr>
            </w:pPr>
          </w:p>
        </w:tc>
      </w:tr>
    </w:tbl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4B5E75" w:rsidRDefault="004B5E75">
      <w:pPr>
        <w:spacing w:after="200" w:line="276" w:lineRule="auto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  <w:r>
        <w:rPr>
          <w:rFonts w:ascii="Calibri" w:eastAsia="Times New Roman" w:hAnsi="Calibri" w:cs="Times New Roman"/>
          <w:b/>
          <w:snapToGrid w:val="0"/>
          <w:szCs w:val="20"/>
          <w:lang w:eastAsia="nl-NL"/>
        </w:rPr>
        <w:br w:type="page"/>
      </w: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  <w:r w:rsidRPr="00210A9B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>VERGEET NIET HET DOOR UW REFERENT ONDERTEKENDE CERTIFICAAT BIJ TE VOEGEN!</w:t>
      </w: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bookmarkStart w:id="0" w:name="_Toc221095174"/>
      <w:bookmarkStart w:id="1" w:name="_Toc228067968"/>
      <w:r w:rsidRPr="00210A9B">
        <w:rPr>
          <w:rFonts w:ascii="Calibri" w:eastAsia="Times New Roman" w:hAnsi="Calibri" w:cs="Times New Roman"/>
          <w:snapToGrid w:val="0"/>
          <w:szCs w:val="20"/>
          <w:lang w:eastAsia="nl-NL"/>
        </w:rPr>
        <w:t>Certificaat (IN TE VULLEN EN TE ONDERTEKENEN DOOR DE REFERENT):</w:t>
      </w:r>
      <w:bookmarkEnd w:id="0"/>
      <w:bookmarkEnd w:id="1"/>
    </w:p>
    <w:p w:rsidR="00BD6160" w:rsidRPr="00210A9B" w:rsidRDefault="00BD6160" w:rsidP="00BD616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  <w:bookmarkStart w:id="2" w:name="_Toc221095175"/>
      <w:bookmarkStart w:id="3" w:name="_Toc228067969"/>
      <w:bookmarkStart w:id="4" w:name="_Toc231353550"/>
      <w:r w:rsidRPr="00210A9B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Ondergetekende, ……………………………………………………(naam contactpersoon referent), verklaart dat …………………………………………….(naam inschrijver) in de periode van …………………………………….... tot........................................................... </w:t>
      </w:r>
      <w:r w:rsidR="00DF4393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de navolgende genoemde Leveringen</w:t>
      </w:r>
      <w:r w:rsidRPr="00210A9B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inzake ……………………………………………….... naar behoren heeft uitgevoerd. </w:t>
      </w: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BD6160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210A9B">
        <w:rPr>
          <w:rFonts w:ascii="Calibri" w:eastAsia="Times New Roman" w:hAnsi="Calibri" w:cs="Times New Roman"/>
          <w:snapToGrid w:val="0"/>
          <w:szCs w:val="20"/>
          <w:lang w:eastAsia="nl-NL"/>
        </w:rPr>
        <w:t>Ten aan</w:t>
      </w:r>
      <w:r w:rsidR="00DF4393">
        <w:rPr>
          <w:rFonts w:ascii="Calibri" w:eastAsia="Times New Roman" w:hAnsi="Calibri" w:cs="Times New Roman"/>
          <w:snapToGrid w:val="0"/>
          <w:szCs w:val="20"/>
          <w:lang w:eastAsia="nl-NL"/>
        </w:rPr>
        <w:t>zien van de uitgevoerde Leveringen</w:t>
      </w:r>
      <w:r w:rsidRPr="00210A9B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zijn de navolgende bijzonderheden te noemen:</w:t>
      </w:r>
      <w:bookmarkEnd w:id="2"/>
      <w:bookmarkEnd w:id="3"/>
      <w:bookmarkEnd w:id="4"/>
    </w:p>
    <w:p w:rsidR="00BD6160" w:rsidRDefault="00BD6160" w:rsidP="00BD616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BD6160" w:rsidRDefault="00BD6160" w:rsidP="00BD616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CA795C">
        <w:rPr>
          <w:rFonts w:ascii="Calibri" w:eastAsia="Times New Roman" w:hAnsi="Calibri" w:cs="Times New Roman"/>
          <w:snapToGrid w:val="0"/>
          <w:szCs w:val="20"/>
          <w:highlight w:val="yellow"/>
          <w:lang w:eastAsia="nl-NL"/>
        </w:rPr>
        <w:t>In te vullen door referent indien er bijzonderheden zijn.</w:t>
      </w:r>
      <w:r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</w:t>
      </w:r>
    </w:p>
    <w:p w:rsidR="00BD6160" w:rsidRPr="00210A9B" w:rsidRDefault="00BD6160" w:rsidP="00BD616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210A9B">
        <w:rPr>
          <w:rFonts w:ascii="Calibri" w:eastAsia="Times New Roman" w:hAnsi="Calibri" w:cs="Times New Roman"/>
          <w:snapToGrid w:val="0"/>
          <w:szCs w:val="20"/>
          <w:lang w:eastAsia="nl-NL"/>
        </w:rPr>
        <w:t>Aldus naar waarheid opgemaakt op:</w:t>
      </w: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210A9B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…………………………….. </w:t>
      </w:r>
      <w:r w:rsidR="0059265B">
        <w:rPr>
          <w:rFonts w:ascii="Calibri" w:eastAsia="Times New Roman" w:hAnsi="Calibri" w:cs="Times New Roman"/>
          <w:snapToGrid w:val="0"/>
          <w:szCs w:val="20"/>
          <w:lang w:eastAsia="nl-NL"/>
        </w:rPr>
        <w:t>2019</w:t>
      </w:r>
      <w:bookmarkStart w:id="5" w:name="_GoBack"/>
      <w:bookmarkEnd w:id="5"/>
      <w:r w:rsidRPr="00210A9B">
        <w:rPr>
          <w:rFonts w:ascii="Calibri" w:eastAsia="Times New Roman" w:hAnsi="Calibri" w:cs="Times New Roman"/>
          <w:snapToGrid w:val="0"/>
          <w:szCs w:val="20"/>
          <w:lang w:eastAsia="nl-NL"/>
        </w:rPr>
        <w:t>, te ……………………………….(plaats),</w:t>
      </w: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210A9B">
        <w:rPr>
          <w:rFonts w:ascii="Calibri" w:eastAsia="Times New Roman" w:hAnsi="Calibri" w:cs="Times New Roman"/>
          <w:snapToGrid w:val="0"/>
          <w:szCs w:val="20"/>
          <w:lang w:eastAsia="nl-NL"/>
        </w:rPr>
        <w:t>Door …………………………………………………………(gevolmachtigde) van</w:t>
      </w:r>
    </w:p>
    <w:p w:rsidR="00BD6160" w:rsidRPr="00210A9B" w:rsidRDefault="00BD6160" w:rsidP="00BD6160">
      <w:pPr>
        <w:widowControl w:val="0"/>
        <w:tabs>
          <w:tab w:val="left" w:pos="0"/>
        </w:tabs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BD6160" w:rsidRPr="00210A9B" w:rsidRDefault="00BD6160" w:rsidP="00BD616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210A9B">
        <w:rPr>
          <w:rFonts w:ascii="Calibri" w:eastAsia="Times New Roman" w:hAnsi="Calibri" w:cs="Times New Roman"/>
          <w:snapToGrid w:val="0"/>
          <w:szCs w:val="20"/>
          <w:lang w:eastAsia="nl-NL"/>
        </w:rPr>
        <w:t>……………………………………………………………… (bedrijf)</w:t>
      </w:r>
    </w:p>
    <w:p w:rsidR="00BD6160" w:rsidRPr="00210A9B" w:rsidRDefault="00BD6160" w:rsidP="00BD616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:rsidR="00F91A8A" w:rsidRPr="00BD6160" w:rsidRDefault="00BD6160" w:rsidP="00BD6160">
      <w:pPr>
        <w:widowControl w:val="0"/>
        <w:rPr>
          <w:rFonts w:ascii="Calibri" w:eastAsia="Times New Roman" w:hAnsi="Calibri" w:cs="Arial"/>
          <w:snapToGrid w:val="0"/>
          <w:szCs w:val="20"/>
          <w:lang w:eastAsia="nl-NL"/>
        </w:rPr>
      </w:pPr>
      <w:bookmarkStart w:id="6" w:name="_Toc221095176"/>
      <w:r w:rsidRPr="00210A9B">
        <w:rPr>
          <w:rFonts w:ascii="Calibri" w:eastAsia="Times New Roman" w:hAnsi="Calibri" w:cs="Times New Roman"/>
          <w:snapToGrid w:val="0"/>
          <w:szCs w:val="20"/>
          <w:lang w:eastAsia="nl-NL"/>
        </w:rPr>
        <w:t>Handtekening ………………………………………………</w:t>
      </w:r>
      <w:bookmarkEnd w:id="6"/>
    </w:p>
    <w:sectPr w:rsidR="00F91A8A" w:rsidRPr="00BD61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160" w:rsidRDefault="00BD6160" w:rsidP="00F91A8A">
      <w:pPr>
        <w:spacing w:line="240" w:lineRule="auto"/>
      </w:pPr>
      <w:r>
        <w:separator/>
      </w:r>
    </w:p>
  </w:endnote>
  <w:endnote w:type="continuationSeparator" w:id="0">
    <w:p w:rsidR="00BD6160" w:rsidRDefault="00BD6160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160" w:rsidRDefault="00BD6160" w:rsidP="00F91A8A">
      <w:pPr>
        <w:spacing w:line="240" w:lineRule="auto"/>
      </w:pPr>
      <w:r>
        <w:separator/>
      </w:r>
    </w:p>
  </w:footnote>
  <w:footnote w:type="continuationSeparator" w:id="0">
    <w:p w:rsidR="00BD6160" w:rsidRDefault="00BD6160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160"/>
    <w:rsid w:val="000E27D1"/>
    <w:rsid w:val="00183BFF"/>
    <w:rsid w:val="00186254"/>
    <w:rsid w:val="004B5E75"/>
    <w:rsid w:val="005355A5"/>
    <w:rsid w:val="0059265B"/>
    <w:rsid w:val="0063599E"/>
    <w:rsid w:val="00747D8B"/>
    <w:rsid w:val="007D034A"/>
    <w:rsid w:val="008C06D2"/>
    <w:rsid w:val="00A9425F"/>
    <w:rsid w:val="00BA1B56"/>
    <w:rsid w:val="00BD6160"/>
    <w:rsid w:val="00C4694D"/>
    <w:rsid w:val="00DF4393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D6160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D6160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FB1326DA</Template>
  <TotalTime>2</TotalTime>
  <Pages>2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Ottevangers, Iris</dc:creator>
  <cp:lastModifiedBy>Besselink, Jos</cp:lastModifiedBy>
  <cp:revision>4</cp:revision>
  <dcterms:created xsi:type="dcterms:W3CDTF">2018-05-07T10:16:00Z</dcterms:created>
  <dcterms:modified xsi:type="dcterms:W3CDTF">2019-09-18T13:21:00Z</dcterms:modified>
</cp:coreProperties>
</file>